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472375" name="019e162c-1314-7d6f-97e1-086c36407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012843" name="019e162c-1314-7d6f-97e1-086c36407a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542176" name="019e1621-503f-701e-9215-9c5dab5f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497939" name="019e1621-503f-701e-9215-9c5dab5facc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757965" name="019e1622-362b-7e90-acd2-67ffea178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718577" name="019e1622-362b-7e90-acd2-67ffea178c5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5285292" name="019e1627-a59e-7d9b-97f6-8db2e89a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109722" name="019e1627-a59e-7d9b-97f6-8db2e89aac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0123234" name="019e1629-bd18-73d2-8ade-53e3515b40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686386" name="019e1629-bd18-73d2-8ade-53e3515b40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48019" name="019e1634-5aca-7a2d-80c0-713db8160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791416" name="019e1634-5aca-7a2d-80c0-713db81600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321677" name="019e1638-261a-7cfe-a494-8610c851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210390" name="019e1638-261a-7cfe-a494-8610c85127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188330" name="019e163b-dd0e-7705-bb14-125ec37b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900288" name="019e163b-dd0e-7705-bb14-125ec37b31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1278113" name="019e1640-5fc5-72d9-bd90-2e7daf212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772039" name="019e1640-5fc5-72d9-bd90-2e7daf2127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806872" name="019e1624-b257-7d3e-8b01-5e82181c9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242975" name="019e1624-b257-7d3e-8b01-5e82181c99d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8215850" name="019e162a-4570-7745-be81-f8f15b1f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436423" name="019e162a-4570-7745-be81-f8f15b1f46f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490802" name="019e162d-7a6b-7930-b843-d44e5fd66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343045" name="019e162d-7a6b-7930-b843-d44e5fd663a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377750" name="019e162f-a2e2-793e-874f-8197aa4fc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134830" name="019e162f-a2e2-793e-874f-8197aa4fc87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7413157" name="019e1630-6a55-7137-88e0-6d700838e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061422" name="019e1630-6a55-7137-88e0-6d700838e1c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6759985" name="019e1632-5821-7791-a5be-2f6cfaddf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28575" name="019e1632-5821-7791-a5be-2f6cfaddfba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8121036" name="019e1636-dc21-75b9-82b2-b761fc57a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876556" name="019e1636-dc21-75b9-82b2-b761fc57a87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8015753" name="019e1641-9432-759a-9c7b-c94d1c2e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872614" name="019e1641-9432-759a-9c7b-c94d1c2e36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444770" name="019e1639-30ae-7af3-a759-7013bf7d8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832915" name="019e1639-30ae-7af3-a759-7013bf7d897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8083825" name="019e163d-0137-79d8-bdb4-a2d4fe5d1e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147153" name="019e163d-0137-79d8-bdb4-a2d4fe5d1ef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328337" name="019e163e-6b86-7110-be9b-f3d5fa327e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644640" name="019e163e-6b86-7110-be9b-f3d5fa327e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Hausackerstrasse 8, 8542 Wiesendangen</w:t>
          </w:r>
        </w:p>
        <w:p>
          <w:pPr>
            <w:spacing w:before="0" w:after="0"/>
          </w:pPr>
          <w:r>
            <w:t>901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